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</w:rPr>
      </w:pPr>
      <w:r>
        <w:rPr>
          <w:b/>
          <w:sz w:val="24"/>
        </w:rPr>
        <w:t xml:space="preserve">Практическое задание для </w:t>
      </w:r>
      <w:r>
        <w:rPr>
          <w:b/>
          <w:sz w:val="24"/>
          <w:lang w:val="ru-RU"/>
        </w:rPr>
        <w:t>муниципа</w:t>
      </w:r>
      <w:r>
        <w:rPr>
          <w:b/>
          <w:sz w:val="24"/>
        </w:rPr>
        <w:t>льного этапа всероссийской олимпиады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школьников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 технологии 202</w:t>
      </w:r>
      <w:r>
        <w:rPr>
          <w:rFonts w:hint="default"/>
          <w:b/>
          <w:sz w:val="24"/>
          <w:lang w:val="ru-RU"/>
        </w:rPr>
        <w:t>1</w:t>
      </w:r>
      <w:r>
        <w:rPr>
          <w:b/>
          <w:sz w:val="24"/>
        </w:rPr>
        <w:t xml:space="preserve">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</w:t>
      </w:r>
      <w:r>
        <w:rPr>
          <w:rFonts w:hint="default"/>
          <w:b/>
          <w:sz w:val="24"/>
          <w:lang w:val="ru-RU"/>
        </w:rPr>
        <w:t>2</w:t>
      </w:r>
      <w:bookmarkStart w:id="0" w:name="_GoBack"/>
      <w:bookmarkEnd w:id="0"/>
      <w:r>
        <w:rPr>
          <w:b/>
          <w:sz w:val="24"/>
        </w:rPr>
        <w:t xml:space="preserve"> учебный год</w:t>
      </w:r>
    </w:p>
    <w:p>
      <w:pPr>
        <w:spacing w:before="0"/>
        <w:ind w:left="1882" w:right="582" w:firstLine="573"/>
        <w:jc w:val="left"/>
        <w:rPr>
          <w:b/>
          <w:sz w:val="24"/>
        </w:rPr>
      </w:pPr>
      <w:r>
        <w:rPr>
          <w:b/>
          <w:sz w:val="24"/>
        </w:rPr>
        <w:t>(направление «Культура дома, дизайн и технологии»)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(направление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«Техника,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технологии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творчество»)</w:t>
      </w:r>
    </w:p>
    <w:p>
      <w:pPr>
        <w:pStyle w:val="5"/>
        <w:spacing w:before="1"/>
        <w:ind w:left="0"/>
        <w:rPr>
          <w:b/>
          <w:sz w:val="24"/>
        </w:rPr>
      </w:pPr>
    </w:p>
    <w:p>
      <w:pPr>
        <w:pStyle w:val="2"/>
        <w:ind w:left="2333" w:right="2337"/>
        <w:jc w:val="center"/>
      </w:pPr>
      <w:r>
        <w:t>3D-моделирование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печать,</w:t>
      </w:r>
      <w:r>
        <w:rPr>
          <w:spacing w:val="-5"/>
        </w:rPr>
        <w:t xml:space="preserve"> </w:t>
      </w:r>
      <w:r>
        <w:t>10–11</w:t>
      </w:r>
      <w:r>
        <w:rPr>
          <w:spacing w:val="-1"/>
        </w:rPr>
        <w:t xml:space="preserve"> </w:t>
      </w:r>
      <w:r>
        <w:t>классы</w:t>
      </w:r>
    </w:p>
    <w:p>
      <w:pPr>
        <w:pStyle w:val="5"/>
        <w:spacing w:before="9"/>
        <w:ind w:left="0"/>
        <w:rPr>
          <w:b/>
          <w:sz w:val="24"/>
        </w:rPr>
      </w:pPr>
    </w:p>
    <w:p>
      <w:pPr>
        <w:pStyle w:val="5"/>
        <w:spacing w:before="1" w:line="276" w:lineRule="auto"/>
        <w:ind w:left="1212" w:right="223" w:hanging="994"/>
        <w:jc w:val="both"/>
      </w:pPr>
      <w:r>
        <w:rPr>
          <w:b/>
        </w:rPr>
        <w:t>Задание</w:t>
      </w:r>
      <w:r>
        <w:t>: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разработайте</w:t>
      </w:r>
      <w:r>
        <w:rPr>
          <w:spacing w:val="1"/>
        </w:rPr>
        <w:t xml:space="preserve"> </w:t>
      </w:r>
      <w:r>
        <w:t>эскиз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технический</w:t>
      </w:r>
      <w:r>
        <w:rPr>
          <w:spacing w:val="1"/>
        </w:rPr>
        <w:t xml:space="preserve"> </w:t>
      </w:r>
      <w:r>
        <w:t>рисунок)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создайте</w:t>
      </w:r>
      <w:r>
        <w:rPr>
          <w:spacing w:val="1"/>
        </w:rPr>
        <w:t xml:space="preserve"> </w:t>
      </w:r>
      <w:r>
        <w:t>3D-модель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автоматизированного проектирования (САПР), подготовьте проект для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прототипа</w:t>
      </w:r>
      <w:r>
        <w:rPr>
          <w:spacing w:val="1"/>
        </w:rPr>
        <w:t xml:space="preserve"> </w:t>
      </w:r>
      <w:r>
        <w:t>на 3D-принтере,</w:t>
      </w:r>
      <w:r>
        <w:rPr>
          <w:spacing w:val="1"/>
        </w:rPr>
        <w:t xml:space="preserve"> </w:t>
      </w:r>
      <w:r>
        <w:t>распечатайте</w:t>
      </w:r>
      <w:r>
        <w:rPr>
          <w:spacing w:val="1"/>
        </w:rPr>
        <w:t xml:space="preserve"> </w:t>
      </w:r>
      <w:r>
        <w:t>прототип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3D-</w:t>
      </w:r>
      <w:r>
        <w:rPr>
          <w:spacing w:val="1"/>
        </w:rPr>
        <w:t xml:space="preserve"> </w:t>
      </w:r>
      <w:r>
        <w:t>принтере,</w:t>
      </w:r>
      <w:r>
        <w:rPr>
          <w:spacing w:val="-2"/>
        </w:rPr>
        <w:t xml:space="preserve"> </w:t>
      </w:r>
      <w:r>
        <w:t>выполните чертежи</w:t>
      </w:r>
      <w:r>
        <w:rPr>
          <w:spacing w:val="-2"/>
        </w:rPr>
        <w:t xml:space="preserve"> </w:t>
      </w:r>
      <w:r>
        <w:t>изделия.</w:t>
      </w:r>
    </w:p>
    <w:p>
      <w:pPr>
        <w:pStyle w:val="5"/>
        <w:spacing w:before="119"/>
        <w:ind w:left="218"/>
        <w:jc w:val="both"/>
      </w:pPr>
      <w:r>
        <w:rPr>
          <w:b/>
        </w:rPr>
        <w:t>Образец</w:t>
      </w:r>
      <w:r>
        <w:t>:</w:t>
      </w:r>
      <w:r>
        <w:rPr>
          <w:spacing w:val="-2"/>
        </w:rPr>
        <w:t xml:space="preserve"> </w:t>
      </w:r>
      <w:r>
        <w:t>«Задвижка</w:t>
      </w:r>
      <w:r>
        <w:rPr>
          <w:spacing w:val="-3"/>
        </w:rPr>
        <w:t xml:space="preserve"> </w:t>
      </w:r>
      <w:r>
        <w:t>дверная</w:t>
      </w:r>
      <w:r>
        <w:rPr>
          <w:spacing w:val="-3"/>
        </w:rPr>
        <w:t xml:space="preserve"> </w:t>
      </w:r>
      <w:r>
        <w:t>(шпингалет)»</w:t>
      </w:r>
    </w:p>
    <w:p>
      <w:pPr>
        <w:pStyle w:val="5"/>
        <w:spacing w:before="2"/>
        <w:ind w:left="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1520825</wp:posOffset>
            </wp:positionH>
            <wp:positionV relativeFrom="paragraph">
              <wp:posOffset>230505</wp:posOffset>
            </wp:positionV>
            <wp:extent cx="2344420" cy="16713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4223" cy="16716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4187825</wp:posOffset>
            </wp:positionH>
            <wp:positionV relativeFrom="paragraph">
              <wp:posOffset>320675</wp:posOffset>
            </wp:positionV>
            <wp:extent cx="2522220" cy="160083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2347" cy="16008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/>
        <w:ind w:left="1916" w:right="1923" w:firstLine="0"/>
        <w:jc w:val="center"/>
        <w:rPr>
          <w:sz w:val="22"/>
        </w:rPr>
      </w:pPr>
      <w:r>
        <w:rPr>
          <w:sz w:val="22"/>
        </w:rPr>
        <w:t>Рис.1.Образец</w:t>
      </w:r>
      <w:r>
        <w:rPr>
          <w:spacing w:val="-1"/>
          <w:sz w:val="22"/>
        </w:rPr>
        <w:t xml:space="preserve"> </w:t>
      </w:r>
      <w:r>
        <w:rPr>
          <w:sz w:val="22"/>
        </w:rPr>
        <w:t>и</w:t>
      </w:r>
      <w:r>
        <w:rPr>
          <w:spacing w:val="-2"/>
          <w:sz w:val="22"/>
        </w:rPr>
        <w:t xml:space="preserve"> </w:t>
      </w:r>
      <w:r>
        <w:rPr>
          <w:sz w:val="22"/>
        </w:rPr>
        <w:t>модель изделия «Задвижка</w:t>
      </w:r>
      <w:r>
        <w:rPr>
          <w:spacing w:val="-1"/>
          <w:sz w:val="22"/>
        </w:rPr>
        <w:t xml:space="preserve"> </w:t>
      </w:r>
      <w:r>
        <w:rPr>
          <w:sz w:val="22"/>
        </w:rPr>
        <w:t>дверная</w:t>
      </w:r>
      <w:r>
        <w:rPr>
          <w:spacing w:val="-2"/>
          <w:sz w:val="22"/>
        </w:rPr>
        <w:t xml:space="preserve"> </w:t>
      </w:r>
      <w:r>
        <w:rPr>
          <w:sz w:val="22"/>
        </w:rPr>
        <w:t>(шпингалет)»</w:t>
      </w:r>
    </w:p>
    <w:p>
      <w:pPr>
        <w:pStyle w:val="5"/>
        <w:spacing w:before="6"/>
        <w:ind w:left="0"/>
        <w:rPr>
          <w:sz w:val="20"/>
        </w:rPr>
      </w:pPr>
    </w:p>
    <w:p>
      <w:pPr>
        <w:spacing w:before="0"/>
        <w:ind w:left="218" w:right="0" w:firstLine="0"/>
        <w:jc w:val="both"/>
        <w:rPr>
          <w:sz w:val="28"/>
        </w:rPr>
      </w:pPr>
      <w:r>
        <w:rPr>
          <w:b/>
          <w:sz w:val="28"/>
        </w:rPr>
        <w:t>Габаритные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размеры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изделия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80×50×20 мм,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60×40×12</w:t>
      </w:r>
      <w:r>
        <w:rPr>
          <w:spacing w:val="-1"/>
          <w:sz w:val="28"/>
        </w:rPr>
        <w:t xml:space="preserve"> </w:t>
      </w:r>
      <w:r>
        <w:rPr>
          <w:sz w:val="28"/>
        </w:rPr>
        <w:t>мм.</w:t>
      </w:r>
    </w:p>
    <w:p>
      <w:pPr>
        <w:pStyle w:val="2"/>
        <w:spacing w:before="168"/>
        <w:jc w:val="both"/>
        <w:rPr>
          <w:b w:val="0"/>
        </w:rPr>
      </w:pPr>
      <w:r>
        <w:t>Прочие</w:t>
      </w:r>
      <w:r>
        <w:rPr>
          <w:spacing w:val="-2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требования</w:t>
      </w:r>
      <w:r>
        <w:rPr>
          <w:b w:val="0"/>
        </w:rPr>
        <w:t>: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170" w:after="0" w:line="276" w:lineRule="auto"/>
        <w:ind w:left="931" w:right="228" w:hanging="356"/>
        <w:jc w:val="both"/>
        <w:rPr>
          <w:sz w:val="28"/>
        </w:rPr>
      </w:pPr>
      <w:r>
        <w:rPr>
          <w:sz w:val="28"/>
        </w:rPr>
        <w:t>стержень</w:t>
      </w:r>
      <w:r>
        <w:rPr>
          <w:spacing w:val="1"/>
          <w:sz w:val="28"/>
        </w:rPr>
        <w:t xml:space="preserve"> </w:t>
      </w:r>
      <w:r>
        <w:rPr>
          <w:rFonts w:ascii="Symbol" w:hAnsi="Symbol"/>
          <w:sz w:val="28"/>
        </w:rPr>
        <w:t>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мм,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перекоса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корпусе,</w:t>
      </w:r>
      <w:r>
        <w:rPr>
          <w:spacing w:val="-67"/>
          <w:sz w:val="28"/>
        </w:rPr>
        <w:t xml:space="preserve"> </w:t>
      </w:r>
      <w:r>
        <w:rPr>
          <w:sz w:val="28"/>
        </w:rPr>
        <w:t>имеет в середине вставную рукоятку; концы стержня имеют фаску или</w:t>
      </w:r>
      <w:r>
        <w:rPr>
          <w:spacing w:val="1"/>
          <w:sz w:val="28"/>
        </w:rPr>
        <w:t xml:space="preserve"> </w:t>
      </w:r>
      <w:r>
        <w:rPr>
          <w:sz w:val="28"/>
        </w:rPr>
        <w:t>скругление;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8" w:lineRule="auto"/>
        <w:ind w:left="931" w:right="230" w:hanging="356"/>
        <w:jc w:val="both"/>
        <w:rPr>
          <w:sz w:val="28"/>
        </w:rPr>
      </w:pPr>
      <w:r>
        <w:rPr>
          <w:sz w:val="28"/>
        </w:rPr>
        <w:t>штырь рукоятки имеет утолщение для удобства захвата, плотно соединён</w:t>
      </w:r>
      <w:r>
        <w:rPr>
          <w:spacing w:val="1"/>
          <w:sz w:val="28"/>
        </w:rPr>
        <w:t xml:space="preserve"> </w:t>
      </w:r>
      <w:r>
        <w:rPr>
          <w:sz w:val="28"/>
        </w:rPr>
        <w:t>со стержнем;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6" w:lineRule="auto"/>
        <w:ind w:left="931" w:right="233" w:hanging="356"/>
        <w:jc w:val="both"/>
        <w:rPr>
          <w:sz w:val="28"/>
        </w:rPr>
      </w:pPr>
      <w:r>
        <w:rPr>
          <w:sz w:val="28"/>
        </w:rPr>
        <w:t>форма прорези на корпусе для движения рукоятки позволяет 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поворот</w:t>
      </w:r>
      <w:r>
        <w:rPr>
          <w:spacing w:val="-5"/>
          <w:sz w:val="28"/>
        </w:rPr>
        <w:t xml:space="preserve"> </w:t>
      </w:r>
      <w:r>
        <w:rPr>
          <w:sz w:val="28"/>
        </w:rPr>
        <w:t>и фиксацию</w:t>
      </w:r>
      <w:r>
        <w:rPr>
          <w:spacing w:val="-1"/>
          <w:sz w:val="28"/>
        </w:rPr>
        <w:t xml:space="preserve"> </w:t>
      </w:r>
      <w:r>
        <w:rPr>
          <w:sz w:val="28"/>
        </w:rPr>
        <w:t>стержня;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8" w:lineRule="auto"/>
        <w:ind w:left="931" w:right="225" w:hanging="356"/>
        <w:jc w:val="both"/>
        <w:rPr>
          <w:sz w:val="28"/>
        </w:rPr>
      </w:pPr>
      <w:r>
        <w:rPr>
          <w:sz w:val="28"/>
        </w:rPr>
        <w:t>стержень</w:t>
      </w:r>
      <w:r>
        <w:rPr>
          <w:spacing w:val="1"/>
          <w:sz w:val="28"/>
        </w:rPr>
        <w:t xml:space="preserve"> </w:t>
      </w:r>
      <w:r>
        <w:rPr>
          <w:sz w:val="28"/>
        </w:rPr>
        <w:t>задвижки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штырём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выпадать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корпуса;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3" w:lineRule="auto"/>
        <w:ind w:left="931" w:right="225" w:hanging="356"/>
        <w:jc w:val="both"/>
        <w:rPr>
          <w:sz w:val="28"/>
        </w:rPr>
      </w:pPr>
      <w:r>
        <w:rPr>
          <w:sz w:val="28"/>
        </w:rPr>
        <w:t xml:space="preserve">в корпусе имеется не менее 4 отверстий </w:t>
      </w:r>
      <w:r>
        <w:rPr>
          <w:rFonts w:ascii="Symbol" w:hAnsi="Symbol"/>
          <w:sz w:val="28"/>
        </w:rPr>
        <w:t></w:t>
      </w:r>
      <w:r>
        <w:rPr>
          <w:sz w:val="28"/>
        </w:rPr>
        <w:t>4 для крепления к основе, с</w:t>
      </w:r>
      <w:r>
        <w:rPr>
          <w:spacing w:val="1"/>
          <w:sz w:val="28"/>
        </w:rPr>
        <w:t xml:space="preserve"> </w:t>
      </w:r>
      <w:r>
        <w:rPr>
          <w:sz w:val="28"/>
        </w:rPr>
        <w:t>зенковкой;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6" w:lineRule="auto"/>
        <w:ind w:left="931" w:right="232" w:hanging="356"/>
        <w:jc w:val="both"/>
        <w:rPr>
          <w:sz w:val="28"/>
        </w:rPr>
      </w:pPr>
      <w:r>
        <w:rPr>
          <w:sz w:val="28"/>
        </w:rPr>
        <w:t>распечатанные 3D-модели бывают довольно хрупки, поэтому для корпуса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продумать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конструкции;</w:t>
      </w:r>
    </w:p>
    <w:p>
      <w:pPr>
        <w:spacing w:after="0" w:line="276" w:lineRule="auto"/>
        <w:jc w:val="both"/>
        <w:rPr>
          <w:sz w:val="28"/>
        </w:rPr>
        <w:sectPr>
          <w:footerReference r:id="rId5" w:type="default"/>
          <w:type w:val="continuous"/>
          <w:pgSz w:w="11910" w:h="16840"/>
          <w:pgMar w:top="1040" w:right="620" w:bottom="960" w:left="1200" w:header="720" w:footer="772" w:gutter="0"/>
          <w:pgNumType w:start="1"/>
          <w:cols w:space="720" w:num="1"/>
        </w:sectPr>
      </w:pPr>
    </w:p>
    <w:p>
      <w:pPr>
        <w:pStyle w:val="7"/>
        <w:numPr>
          <w:ilvl w:val="0"/>
          <w:numId w:val="1"/>
        </w:numPr>
        <w:tabs>
          <w:tab w:val="left" w:pos="932"/>
        </w:tabs>
        <w:spacing w:before="67" w:after="0" w:line="278" w:lineRule="auto"/>
        <w:ind w:left="931" w:right="227" w:hanging="356"/>
        <w:jc w:val="left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моделировании</w:t>
      </w:r>
      <w:r>
        <w:rPr>
          <w:spacing w:val="4"/>
          <w:sz w:val="28"/>
        </w:rPr>
        <w:t xml:space="preserve"> </w:t>
      </w:r>
      <w:r>
        <w:rPr>
          <w:sz w:val="28"/>
        </w:rPr>
        <w:t>следует задать зазоры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деталями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посадки,</w:t>
      </w:r>
      <w:r>
        <w:rPr>
          <w:spacing w:val="-2"/>
          <w:sz w:val="28"/>
        </w:rPr>
        <w:t xml:space="preserve"> </w:t>
      </w:r>
      <w:r>
        <w:rPr>
          <w:sz w:val="28"/>
        </w:rPr>
        <w:t>учитывая заданные габариты;</w:t>
      </w:r>
    </w:p>
    <w:p>
      <w:pPr>
        <w:pStyle w:val="7"/>
        <w:numPr>
          <w:ilvl w:val="0"/>
          <w:numId w:val="1"/>
        </w:numPr>
        <w:tabs>
          <w:tab w:val="left" w:pos="932"/>
        </w:tabs>
        <w:spacing w:before="0" w:after="0" w:line="276" w:lineRule="auto"/>
        <w:ind w:left="931" w:right="232" w:hanging="356"/>
        <w:jc w:val="left"/>
        <w:rPr>
          <w:sz w:val="28"/>
        </w:rPr>
      </w:pPr>
      <w:r>
        <w:rPr>
          <w:sz w:val="28"/>
        </w:rPr>
        <w:t>запорную</w:t>
      </w:r>
      <w:r>
        <w:rPr>
          <w:spacing w:val="47"/>
          <w:sz w:val="28"/>
        </w:rPr>
        <w:t xml:space="preserve"> </w:t>
      </w:r>
      <w:r>
        <w:rPr>
          <w:sz w:val="28"/>
        </w:rPr>
        <w:t>петлю</w:t>
      </w:r>
      <w:r>
        <w:rPr>
          <w:spacing w:val="47"/>
          <w:sz w:val="28"/>
        </w:rPr>
        <w:t xml:space="preserve"> </w:t>
      </w:r>
      <w:r>
        <w:rPr>
          <w:sz w:val="28"/>
        </w:rPr>
        <w:t>(ответную</w:t>
      </w:r>
      <w:r>
        <w:rPr>
          <w:spacing w:val="48"/>
          <w:sz w:val="28"/>
        </w:rPr>
        <w:t xml:space="preserve"> </w:t>
      </w:r>
      <w:r>
        <w:rPr>
          <w:sz w:val="28"/>
        </w:rPr>
        <w:t>часть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стержня</w:t>
      </w:r>
      <w:r>
        <w:rPr>
          <w:spacing w:val="50"/>
          <w:sz w:val="28"/>
        </w:rPr>
        <w:t xml:space="preserve"> </w:t>
      </w:r>
      <w:r>
        <w:rPr>
          <w:sz w:val="28"/>
        </w:rPr>
        <w:t>задвижки)</w:t>
      </w:r>
      <w:r>
        <w:rPr>
          <w:spacing w:val="4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45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требуется.</w:t>
      </w:r>
    </w:p>
    <w:p>
      <w:pPr>
        <w:pStyle w:val="2"/>
        <w:spacing w:before="116"/>
        <w:rPr>
          <w:b w:val="0"/>
        </w:rPr>
      </w:pPr>
      <w:r>
        <w:t>Дизайн</w:t>
      </w:r>
      <w:r>
        <w:rPr>
          <w:b w:val="0"/>
        </w:rPr>
        <w:t>: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168" w:after="0" w:line="276" w:lineRule="auto"/>
        <w:ind w:left="938" w:right="225" w:hanging="360"/>
        <w:jc w:val="left"/>
        <w:rPr>
          <w:sz w:val="28"/>
        </w:rPr>
      </w:pPr>
      <w:r>
        <w:rPr>
          <w:sz w:val="28"/>
        </w:rPr>
        <w:t>используйте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21"/>
          <w:sz w:val="28"/>
        </w:rPr>
        <w:t xml:space="preserve"> </w:t>
      </w:r>
      <w:r>
        <w:rPr>
          <w:sz w:val="28"/>
        </w:rPr>
        <w:t>произвольные</w:t>
      </w:r>
      <w:r>
        <w:rPr>
          <w:spacing w:val="21"/>
          <w:sz w:val="28"/>
        </w:rPr>
        <w:t xml:space="preserve"> </w:t>
      </w:r>
      <w:r>
        <w:rPr>
          <w:sz w:val="28"/>
        </w:rPr>
        <w:t>цвета,</w:t>
      </w:r>
      <w:r>
        <w:rPr>
          <w:spacing w:val="20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23"/>
          <w:sz w:val="28"/>
        </w:rPr>
        <w:t xml:space="preserve"> </w:t>
      </w:r>
      <w:r>
        <w:rPr>
          <w:sz w:val="28"/>
        </w:rPr>
        <w:t>от</w:t>
      </w:r>
      <w:r>
        <w:rPr>
          <w:spacing w:val="20"/>
          <w:sz w:val="28"/>
        </w:rPr>
        <w:t xml:space="preserve"> </w:t>
      </w:r>
      <w:r>
        <w:rPr>
          <w:sz w:val="28"/>
        </w:rPr>
        <w:t>базового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серого;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8" w:after="0" w:line="278" w:lineRule="auto"/>
        <w:ind w:left="938" w:right="232" w:hanging="360"/>
        <w:jc w:val="left"/>
        <w:rPr>
          <w:sz w:val="28"/>
        </w:rPr>
      </w:pPr>
      <w:r>
        <w:rPr>
          <w:sz w:val="28"/>
        </w:rPr>
        <w:t>приветствуется</w:t>
      </w:r>
      <w:r>
        <w:rPr>
          <w:spacing w:val="32"/>
          <w:sz w:val="28"/>
        </w:rPr>
        <w:t xml:space="preserve"> </w:t>
      </w:r>
      <w:r>
        <w:rPr>
          <w:sz w:val="28"/>
        </w:rPr>
        <w:t>творческий</w:t>
      </w:r>
      <w:r>
        <w:rPr>
          <w:spacing w:val="33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34"/>
          <w:sz w:val="28"/>
        </w:rPr>
        <w:t xml:space="preserve"> </w:t>
      </w:r>
      <w:r>
        <w:rPr>
          <w:sz w:val="28"/>
        </w:rPr>
        <w:t>к</w:t>
      </w:r>
      <w:r>
        <w:rPr>
          <w:spacing w:val="30"/>
          <w:sz w:val="28"/>
        </w:rPr>
        <w:t xml:space="preserve"> </w:t>
      </w:r>
      <w:r>
        <w:rPr>
          <w:sz w:val="28"/>
        </w:rPr>
        <w:t>форме</w:t>
      </w:r>
      <w:r>
        <w:rPr>
          <w:spacing w:val="33"/>
          <w:sz w:val="28"/>
        </w:rPr>
        <w:t xml:space="preserve"> </w:t>
      </w:r>
      <w:r>
        <w:rPr>
          <w:sz w:val="28"/>
        </w:rPr>
        <w:t>или</w:t>
      </w:r>
      <w:r>
        <w:rPr>
          <w:spacing w:val="33"/>
          <w:sz w:val="28"/>
        </w:rPr>
        <w:t xml:space="preserve"> </w:t>
      </w:r>
      <w:r>
        <w:rPr>
          <w:sz w:val="28"/>
        </w:rPr>
        <w:t>украшению</w:t>
      </w:r>
      <w:r>
        <w:rPr>
          <w:spacing w:val="32"/>
          <w:sz w:val="28"/>
        </w:rPr>
        <w:t xml:space="preserve"> </w:t>
      </w:r>
      <w:r>
        <w:rPr>
          <w:sz w:val="28"/>
        </w:rPr>
        <w:t>изделия,</w:t>
      </w:r>
      <w:r>
        <w:rPr>
          <w:spacing w:val="32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ведущий к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существенному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упрощению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задания.</w:t>
      </w:r>
    </w:p>
    <w:p>
      <w:pPr>
        <w:pStyle w:val="2"/>
        <w:spacing w:before="115"/>
        <w:rPr>
          <w:b w:val="0"/>
        </w:rPr>
      </w:pPr>
      <w:r>
        <w:t>Рекомендации</w:t>
      </w:r>
      <w:r>
        <w:rPr>
          <w:b w:val="0"/>
        </w:rPr>
        <w:t>: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168" w:after="0" w:line="276" w:lineRule="auto"/>
        <w:ind w:left="785" w:right="227" w:hanging="284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учесть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конструировании отверстий, пазов и выступов), не стоит делать 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слишком мелкими.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61" w:after="0" w:line="276" w:lineRule="auto"/>
        <w:ind w:left="785" w:right="222" w:hanging="284"/>
        <w:jc w:val="both"/>
        <w:rPr>
          <w:sz w:val="28"/>
        </w:rPr>
      </w:pPr>
      <w:r>
        <w:rPr>
          <w:sz w:val="28"/>
        </w:rPr>
        <w:t>Продумайте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программе-слайсере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слоёв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прилипания,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71"/>
          <w:sz w:val="28"/>
        </w:rPr>
        <w:t xml:space="preserve"> </w:t>
      </w:r>
      <w:r>
        <w:rPr>
          <w:sz w:val="28"/>
        </w:rPr>
        <w:t>3D-печать</w:t>
      </w:r>
      <w:r>
        <w:rPr>
          <w:spacing w:val="-67"/>
          <w:sz w:val="28"/>
        </w:rPr>
        <w:t xml:space="preserve"> </w:t>
      </w:r>
      <w:r>
        <w:rPr>
          <w:sz w:val="28"/>
        </w:rPr>
        <w:t>уложилась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отведённое время.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60" w:after="0" w:line="276" w:lineRule="auto"/>
        <w:ind w:left="785" w:right="224" w:hanging="284"/>
        <w:jc w:val="both"/>
        <w:rPr>
          <w:sz w:val="28"/>
        </w:rPr>
      </w:pPr>
      <w:r>
        <w:rPr>
          <w:sz w:val="28"/>
        </w:rPr>
        <w:t>Если делаете намеренные конструктивные улучшения или украшения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опишите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чертеже изделия.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61" w:after="0" w:line="276" w:lineRule="auto"/>
        <w:ind w:left="785" w:right="223" w:hanging="284"/>
        <w:jc w:val="both"/>
        <w:rPr>
          <w:sz w:val="28"/>
        </w:rPr>
      </w:pPr>
      <w:r>
        <w:rPr>
          <w:sz w:val="28"/>
        </w:rPr>
        <w:t>Оптимальное время разработки модели – половина всего отведённого 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забудьте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изделия!</w:t>
      </w:r>
      <w:r>
        <w:rPr>
          <w:spacing w:val="7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спешите,</w:t>
      </w:r>
      <w:r>
        <w:rPr>
          <w:spacing w:val="-3"/>
          <w:sz w:val="28"/>
        </w:rPr>
        <w:t xml:space="preserve"> </w:t>
      </w:r>
      <w:r>
        <w:rPr>
          <w:sz w:val="28"/>
        </w:rPr>
        <w:t>но помните,</w:t>
      </w:r>
      <w:r>
        <w:rPr>
          <w:spacing w:val="-1"/>
          <w:sz w:val="28"/>
        </w:rPr>
        <w:t xml:space="preserve"> </w:t>
      </w:r>
      <w:r>
        <w:rPr>
          <w:sz w:val="28"/>
        </w:rPr>
        <w:t>что верный</w:t>
      </w:r>
      <w:r>
        <w:rPr>
          <w:spacing w:val="-3"/>
          <w:sz w:val="28"/>
        </w:rPr>
        <w:t xml:space="preserve"> </w:t>
      </w:r>
      <w:r>
        <w:rPr>
          <w:sz w:val="28"/>
        </w:rPr>
        <w:t>расчёт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4"/>
          <w:sz w:val="28"/>
        </w:rPr>
        <w:t xml:space="preserve"> </w:t>
      </w:r>
      <w:r>
        <w:rPr>
          <w:sz w:val="28"/>
        </w:rPr>
        <w:t>поощряется.</w:t>
      </w:r>
    </w:p>
    <w:p>
      <w:pPr>
        <w:pStyle w:val="2"/>
        <w:spacing w:before="119"/>
        <w:jc w:val="both"/>
        <w:rPr>
          <w:b w:val="0"/>
        </w:rPr>
      </w:pPr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работы</w:t>
      </w:r>
      <w:r>
        <w:rPr>
          <w:b w:val="0"/>
        </w:rPr>
        <w:t>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170" w:after="0" w:line="276" w:lineRule="auto"/>
        <w:ind w:left="785" w:right="222" w:hanging="56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листе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писчей</w:t>
      </w:r>
      <w:r>
        <w:rPr>
          <w:spacing w:val="1"/>
          <w:sz w:val="28"/>
        </w:rPr>
        <w:t xml:space="preserve"> </w:t>
      </w:r>
      <w:r>
        <w:rPr>
          <w:sz w:val="28"/>
        </w:rPr>
        <w:t>бумаги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разработайте</w:t>
      </w:r>
      <w:r>
        <w:rPr>
          <w:spacing w:val="1"/>
          <w:sz w:val="28"/>
        </w:rPr>
        <w:t xml:space="preserve"> </w:t>
      </w:r>
      <w:r>
        <w:rPr>
          <w:sz w:val="28"/>
        </w:rPr>
        <w:t>эскиз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рисунок)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отдельности)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подпишите</w:t>
      </w:r>
      <w:r>
        <w:rPr>
          <w:spacing w:val="-2"/>
          <w:sz w:val="28"/>
        </w:rPr>
        <w:t xml:space="preserve"> </w:t>
      </w:r>
      <w:r>
        <w:rPr>
          <w:sz w:val="28"/>
        </w:rPr>
        <w:t>лист</w:t>
      </w:r>
      <w:r>
        <w:rPr>
          <w:spacing w:val="-1"/>
          <w:sz w:val="28"/>
        </w:rPr>
        <w:t xml:space="preserve"> </w:t>
      </w:r>
      <w:r>
        <w:rPr>
          <w:sz w:val="28"/>
        </w:rPr>
        <w:t>своим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персональным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-4"/>
          <w:sz w:val="28"/>
        </w:rPr>
        <w:t xml:space="preserve"> </w:t>
      </w:r>
      <w:r>
        <w:rPr>
          <w:sz w:val="28"/>
        </w:rPr>
        <w:t>олимпиады;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6" w:line="276" w:lineRule="auto"/>
        <w:ind w:left="785" w:right="223" w:hanging="567"/>
        <w:jc w:val="both"/>
        <w:rPr>
          <w:sz w:val="28"/>
        </w:rPr>
      </w:pPr>
      <w:r>
        <w:rPr>
          <w:sz w:val="28"/>
        </w:rPr>
        <w:t>Создайте личную папку в указанном организаторами месте (на рабочем</w:t>
      </w:r>
      <w:r>
        <w:rPr>
          <w:spacing w:val="1"/>
          <w:sz w:val="28"/>
        </w:rPr>
        <w:t xml:space="preserve"> </w:t>
      </w:r>
      <w:r>
        <w:rPr>
          <w:sz w:val="28"/>
        </w:rPr>
        <w:t>столе</w:t>
      </w:r>
      <w:r>
        <w:rPr>
          <w:spacing w:val="-1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сетевом</w:t>
      </w:r>
      <w:r>
        <w:rPr>
          <w:spacing w:val="-1"/>
          <w:sz w:val="28"/>
        </w:rPr>
        <w:t xml:space="preserve"> </w:t>
      </w:r>
      <w:r>
        <w:rPr>
          <w:sz w:val="28"/>
        </w:rPr>
        <w:t>диске)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названием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по шаблону: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558" w:type="dxa"/>
          </w:tcPr>
          <w:p>
            <w:pPr>
              <w:pStyle w:val="8"/>
              <w:spacing w:before="52" w:line="311" w:lineRule="exact"/>
              <w:ind w:left="108" w:right="101"/>
              <w:jc w:val="center"/>
              <w:rPr>
                <w:sz w:val="28"/>
              </w:rPr>
            </w:pPr>
            <w:r>
              <w:rPr>
                <w:sz w:val="28"/>
              </w:rPr>
              <w:t>Шаблон</w:t>
            </w:r>
          </w:p>
        </w:tc>
        <w:tc>
          <w:tcPr>
            <w:tcW w:w="4556" w:type="dxa"/>
          </w:tcPr>
          <w:p>
            <w:pPr>
              <w:pStyle w:val="8"/>
              <w:spacing w:before="52" w:line="311" w:lineRule="exact"/>
              <w:ind w:left="430" w:right="428"/>
              <w:jc w:val="center"/>
              <w:rPr>
                <w:sz w:val="28"/>
              </w:rPr>
            </w:pPr>
            <w:r>
              <w:rPr>
                <w:sz w:val="28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558" w:type="dxa"/>
          </w:tcPr>
          <w:p>
            <w:pPr>
              <w:pStyle w:val="8"/>
              <w:spacing w:before="60"/>
              <w:ind w:left="108" w:right="103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Zadanie_номер</w:t>
            </w:r>
            <w:r>
              <w:rPr>
                <w:rFonts w:ascii="Calibri" w:hAnsi="Calibri"/>
                <w:b/>
                <w:spacing w:val="-7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участника_rosolimp</w:t>
            </w:r>
          </w:p>
        </w:tc>
        <w:tc>
          <w:tcPr>
            <w:tcW w:w="4556" w:type="dxa"/>
          </w:tcPr>
          <w:p>
            <w:pPr>
              <w:pStyle w:val="8"/>
              <w:spacing w:before="60"/>
              <w:ind w:left="432" w:right="428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Zadanie_v12.345.678_rosolimp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78" w:lineRule="auto"/>
        <w:ind w:left="785" w:right="225" w:hanging="567"/>
        <w:jc w:val="both"/>
        <w:rPr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3D-модели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1"/>
          <w:sz w:val="28"/>
        </w:rPr>
        <w:t xml:space="preserve"> </w:t>
      </w:r>
      <w:r>
        <w:rPr>
          <w:sz w:val="28"/>
        </w:rPr>
        <w:t>САПР,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выполните 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сборки;</w:t>
      </w:r>
    </w:p>
    <w:p>
      <w:pPr>
        <w:spacing w:after="0" w:line="278" w:lineRule="auto"/>
        <w:jc w:val="both"/>
        <w:rPr>
          <w:sz w:val="28"/>
        </w:rPr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7"/>
        <w:numPr>
          <w:ilvl w:val="0"/>
          <w:numId w:val="3"/>
        </w:numPr>
        <w:tabs>
          <w:tab w:val="left" w:pos="786"/>
        </w:tabs>
        <w:spacing w:before="67" w:after="10" w:line="276" w:lineRule="auto"/>
        <w:ind w:left="785" w:right="223" w:hanging="567"/>
        <w:jc w:val="both"/>
        <w:rPr>
          <w:sz w:val="28"/>
        </w:rPr>
      </w:pPr>
      <w:r>
        <w:rPr>
          <w:sz w:val="28"/>
        </w:rPr>
        <w:t xml:space="preserve">Сохраните в личную папку файл проекта в формате </w:t>
      </w:r>
      <w:r>
        <w:rPr>
          <w:b/>
          <w:sz w:val="28"/>
        </w:rPr>
        <w:t>среды разработки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1"/>
          <w:sz w:val="28"/>
        </w:rPr>
        <w:t xml:space="preserve"> </w:t>
      </w:r>
      <w:r>
        <w:rPr>
          <w:sz w:val="28"/>
        </w:rPr>
        <w:t>3D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m3d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STEP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многодетальном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изделии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файлов-деталей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файла-сборки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"/>
          <w:sz w:val="28"/>
        </w:rPr>
        <w:t xml:space="preserve"> </w:t>
      </w:r>
      <w:r>
        <w:rPr>
          <w:sz w:val="28"/>
        </w:rPr>
        <w:t>добавлять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соответствующее название: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308" w:lineRule="exact"/>
              <w:ind w:left="108" w:right="102"/>
              <w:jc w:val="center"/>
              <w:rPr>
                <w:sz w:val="28"/>
              </w:rPr>
            </w:pPr>
            <w:r>
              <w:rPr>
                <w:sz w:val="28"/>
              </w:rPr>
              <w:t>Шаблон</w:t>
            </w:r>
            <w:r>
              <w:rPr>
                <w:sz w:val="28"/>
                <w:vertAlign w:val="superscript"/>
              </w:rPr>
              <w:t>1</w:t>
            </w:r>
          </w:p>
        </w:tc>
        <w:tc>
          <w:tcPr>
            <w:tcW w:w="4556" w:type="dxa"/>
          </w:tcPr>
          <w:p>
            <w:pPr>
              <w:pStyle w:val="8"/>
              <w:spacing w:before="52" w:line="308" w:lineRule="exact"/>
              <w:ind w:left="430" w:right="428"/>
              <w:jc w:val="center"/>
              <w:rPr>
                <w:sz w:val="28"/>
              </w:rPr>
            </w:pPr>
            <w:r>
              <w:rPr>
                <w:sz w:val="28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8" w:hRule="atLeast"/>
        </w:trPr>
        <w:tc>
          <w:tcPr>
            <w:tcW w:w="4558" w:type="dxa"/>
          </w:tcPr>
          <w:p>
            <w:pPr>
              <w:pStyle w:val="8"/>
              <w:spacing w:before="59"/>
              <w:ind w:left="839" w:firstLine="578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detalN_номер</w:t>
            </w:r>
            <w:r>
              <w:rPr>
                <w:rFonts w:ascii="Calibri" w:hAnsi="Calibri"/>
                <w:b/>
                <w:spacing w:val="1"/>
                <w:sz w:val="28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8"/>
              </w:rPr>
              <w:t>участника_rosolimp.тип</w:t>
            </w:r>
          </w:p>
        </w:tc>
        <w:tc>
          <w:tcPr>
            <w:tcW w:w="4556" w:type="dxa"/>
          </w:tcPr>
          <w:p>
            <w:pPr>
              <w:pStyle w:val="8"/>
              <w:spacing w:before="59"/>
              <w:ind w:left="247" w:right="238"/>
              <w:jc w:val="both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detal1_v12.345.678_rosolimp.m3d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detal2_v12.345.678_rosolimp.m3d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detal1_v12.345.678_rosolimp.step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detal2_v12.345.678_rosolimp.step</w:t>
            </w:r>
            <w:r>
              <w:rPr>
                <w:rFonts w:ascii="Calibri"/>
                <w:b/>
                <w:spacing w:val="-61"/>
                <w:sz w:val="28"/>
              </w:rPr>
              <w:t xml:space="preserve"> </w:t>
            </w:r>
            <w:r>
              <w:rPr>
                <w:rFonts w:ascii="Calibri"/>
                <w:b/>
                <w:sz w:val="28"/>
              </w:rPr>
              <w:t>sborka_v12.345.678_rosolimp.a3d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78" w:lineRule="auto"/>
        <w:ind w:left="785" w:right="222" w:hanging="567"/>
        <w:jc w:val="both"/>
        <w:rPr>
          <w:sz w:val="28"/>
        </w:rPr>
      </w:pPr>
      <w:r>
        <w:rPr>
          <w:sz w:val="28"/>
        </w:rPr>
        <w:t>Экспортируйте электронные 3D-модели изделия в формат .</w:t>
      </w:r>
      <w:r>
        <w:rPr>
          <w:b/>
          <w:sz w:val="28"/>
        </w:rPr>
        <w:t xml:space="preserve">STL </w:t>
      </w:r>
      <w:r>
        <w:rPr>
          <w:sz w:val="28"/>
        </w:rPr>
        <w:t>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папку,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следуя</w:t>
      </w:r>
      <w:r>
        <w:rPr>
          <w:spacing w:val="1"/>
          <w:sz w:val="28"/>
        </w:rPr>
        <w:t xml:space="preserve"> </w:t>
      </w:r>
      <w:r>
        <w:rPr>
          <w:sz w:val="28"/>
        </w:rPr>
        <w:t>тому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шаблону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(пример:</w:t>
      </w:r>
      <w:r>
        <w:rPr>
          <w:spacing w:val="1"/>
          <w:sz w:val="28"/>
        </w:rPr>
        <w:t xml:space="preserve"> </w:t>
      </w:r>
      <w:r>
        <w:rPr>
          <w:rFonts w:ascii="Calibri" w:hAnsi="Calibri"/>
          <w:b/>
          <w:sz w:val="24"/>
        </w:rPr>
        <w:t>detal1_v12.345.678_rosolimp.stl</w:t>
      </w:r>
      <w:r>
        <w:rPr>
          <w:sz w:val="28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76" w:lineRule="auto"/>
        <w:ind w:left="785" w:right="224" w:hanging="567"/>
        <w:jc w:val="both"/>
        <w:rPr>
          <w:sz w:val="28"/>
        </w:rPr>
      </w:pPr>
      <w:r>
        <w:rPr>
          <w:sz w:val="28"/>
        </w:rPr>
        <w:t>Подготовьте модель для печати прототипа на 3D-принтере в программе-</w:t>
      </w:r>
      <w:r>
        <w:rPr>
          <w:spacing w:val="1"/>
          <w:sz w:val="28"/>
        </w:rPr>
        <w:t xml:space="preserve"> </w:t>
      </w:r>
      <w:r>
        <w:rPr>
          <w:sz w:val="28"/>
        </w:rPr>
        <w:t>слайсере</w:t>
      </w:r>
      <w:r>
        <w:rPr>
          <w:spacing w:val="1"/>
          <w:sz w:val="28"/>
        </w:rPr>
        <w:t xml:space="preserve"> </w:t>
      </w:r>
      <w:r>
        <w:rPr>
          <w:sz w:val="28"/>
        </w:rPr>
        <w:t>(CURA,</w:t>
      </w:r>
      <w:r>
        <w:rPr>
          <w:spacing w:val="1"/>
          <w:sz w:val="28"/>
        </w:rPr>
        <w:t xml:space="preserve"> </w:t>
      </w:r>
      <w:r>
        <w:rPr>
          <w:sz w:val="28"/>
        </w:rPr>
        <w:t>Polygon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иной), выставив 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 в соответствии с возможностями используемого 3D-принтера</w:t>
      </w:r>
      <w:r>
        <w:rPr>
          <w:sz w:val="28"/>
          <w:vertAlign w:val="superscript"/>
        </w:rPr>
        <w:t>2</w:t>
      </w:r>
      <w:r>
        <w:rPr>
          <w:sz w:val="28"/>
          <w:vertAlign w:val="baseline"/>
        </w:rPr>
        <w:t xml:space="preserve"> </w:t>
      </w:r>
      <w:r>
        <w:rPr>
          <w:b/>
          <w:sz w:val="28"/>
          <w:vertAlign w:val="baseline"/>
        </w:rPr>
        <w:t>или</w:t>
      </w:r>
      <w:r>
        <w:rPr>
          <w:b/>
          <w:spacing w:val="1"/>
          <w:sz w:val="28"/>
          <w:vertAlign w:val="baseline"/>
        </w:rPr>
        <w:t xml:space="preserve"> </w:t>
      </w:r>
      <w:r>
        <w:rPr>
          <w:b/>
          <w:sz w:val="28"/>
          <w:vertAlign w:val="baseline"/>
        </w:rPr>
        <w:t xml:space="preserve">особо указанными </w:t>
      </w:r>
      <w:r>
        <w:rPr>
          <w:sz w:val="28"/>
          <w:vertAlign w:val="baseline"/>
        </w:rPr>
        <w:t>организаторами; необходимость поддержек и контуров</w:t>
      </w:r>
      <w:r>
        <w:rPr>
          <w:spacing w:val="-67"/>
          <w:sz w:val="28"/>
          <w:vertAlign w:val="baseline"/>
        </w:rPr>
        <w:t xml:space="preserve"> </w:t>
      </w:r>
      <w:r>
        <w:rPr>
          <w:sz w:val="28"/>
          <w:vertAlign w:val="baseline"/>
        </w:rPr>
        <w:t>прилипания</w:t>
      </w:r>
      <w:r>
        <w:rPr>
          <w:spacing w:val="-4"/>
          <w:sz w:val="28"/>
          <w:vertAlign w:val="baseline"/>
        </w:rPr>
        <w:t xml:space="preserve"> </w:t>
      </w:r>
      <w:r>
        <w:rPr>
          <w:sz w:val="28"/>
          <w:vertAlign w:val="baseline"/>
        </w:rPr>
        <w:t>определите самостоятельно;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0" w:line="278" w:lineRule="auto"/>
        <w:ind w:left="785" w:right="225" w:hanging="567"/>
        <w:jc w:val="both"/>
        <w:rPr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скриншоты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слайсере,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верные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настройки</w:t>
      </w:r>
      <w:r>
        <w:rPr>
          <w:spacing w:val="71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71"/>
          <w:sz w:val="28"/>
        </w:rPr>
        <w:t xml:space="preserve"> </w:t>
      </w:r>
      <w:r>
        <w:rPr>
          <w:sz w:val="28"/>
        </w:rPr>
        <w:t>сохраните</w:t>
      </w:r>
      <w:r>
        <w:rPr>
          <w:spacing w:val="71"/>
          <w:sz w:val="28"/>
        </w:rPr>
        <w:t xml:space="preserve"> </w:t>
      </w:r>
      <w:r>
        <w:rPr>
          <w:sz w:val="28"/>
        </w:rPr>
        <w:t>его</w:t>
      </w:r>
      <w:r>
        <w:rPr>
          <w:spacing w:val="71"/>
          <w:sz w:val="28"/>
        </w:rPr>
        <w:t xml:space="preserve"> </w:t>
      </w:r>
      <w:r>
        <w:rPr>
          <w:sz w:val="28"/>
        </w:rPr>
        <w:t>также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71"/>
          <w:sz w:val="28"/>
        </w:rPr>
        <w:t xml:space="preserve"> </w:t>
      </w:r>
      <w:r>
        <w:rPr>
          <w:sz w:val="28"/>
        </w:rPr>
        <w:t>папку</w:t>
      </w:r>
      <w:r>
        <w:rPr>
          <w:spacing w:val="1"/>
          <w:sz w:val="28"/>
        </w:rPr>
        <w:t xml:space="preserve"> </w:t>
      </w:r>
      <w:r>
        <w:rPr>
          <w:sz w:val="28"/>
        </w:rPr>
        <w:t>(пример:</w:t>
      </w:r>
      <w:r>
        <w:rPr>
          <w:spacing w:val="-1"/>
          <w:sz w:val="28"/>
        </w:rPr>
        <w:t xml:space="preserve"> </w:t>
      </w:r>
      <w:r>
        <w:rPr>
          <w:rFonts w:ascii="Calibri" w:hAnsi="Calibri"/>
          <w:b/>
          <w:sz w:val="24"/>
        </w:rPr>
        <w:t>detal1_v12.345.678_rosolimp.jpg</w:t>
      </w:r>
      <w:r>
        <w:rPr>
          <w:sz w:val="28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76" w:lineRule="auto"/>
        <w:ind w:left="785" w:right="222" w:hanging="567"/>
        <w:jc w:val="both"/>
        <w:rPr>
          <w:sz w:val="28"/>
        </w:rPr>
      </w:pPr>
      <w:r>
        <w:rPr>
          <w:sz w:val="28"/>
        </w:rPr>
        <w:t>Сохраните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70"/>
          <w:sz w:val="28"/>
        </w:rPr>
        <w:t xml:space="preserve"> </w:t>
      </w:r>
      <w:r>
        <w:rPr>
          <w:sz w:val="28"/>
        </w:rPr>
        <w:t>программы-слайсера,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следуя</w:t>
      </w:r>
      <w:r>
        <w:rPr>
          <w:spacing w:val="1"/>
          <w:sz w:val="28"/>
        </w:rPr>
        <w:t xml:space="preserve"> </w:t>
      </w:r>
      <w:r>
        <w:rPr>
          <w:sz w:val="28"/>
        </w:rPr>
        <w:t>всё</w:t>
      </w:r>
      <w:r>
        <w:rPr>
          <w:spacing w:val="1"/>
          <w:sz w:val="28"/>
        </w:rPr>
        <w:t xml:space="preserve"> </w:t>
      </w:r>
      <w:r>
        <w:rPr>
          <w:sz w:val="28"/>
        </w:rPr>
        <w:t>тому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шаблону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(пример:</w:t>
      </w:r>
      <w:r>
        <w:rPr>
          <w:spacing w:val="1"/>
          <w:sz w:val="28"/>
        </w:rPr>
        <w:t xml:space="preserve"> </w:t>
      </w:r>
      <w:r>
        <w:rPr>
          <w:rFonts w:ascii="Calibri" w:hAnsi="Calibri"/>
          <w:b/>
          <w:sz w:val="24"/>
        </w:rPr>
        <w:t>detal1_v12.345.678_rosolimp.gcode</w:t>
      </w:r>
      <w:r>
        <w:rPr>
          <w:sz w:val="28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0" w:line="276" w:lineRule="auto"/>
        <w:ind w:left="785" w:right="224" w:hanging="567"/>
        <w:jc w:val="both"/>
        <w:rPr>
          <w:sz w:val="28"/>
        </w:rPr>
      </w:pPr>
      <w:r>
        <w:rPr>
          <w:sz w:val="28"/>
        </w:rPr>
        <w:t>Перенесите подготовленные файлы в 3D-принтер и запустите 3D-печать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61" w:after="0" w:line="276" w:lineRule="auto"/>
        <w:ind w:left="785" w:right="224" w:hanging="567"/>
        <w:jc w:val="both"/>
        <w:rPr>
          <w:sz w:val="28"/>
        </w:rPr>
      </w:pPr>
      <w:r>
        <w:rPr>
          <w:sz w:val="28"/>
        </w:rPr>
        <w:t xml:space="preserve">В программе САПР </w:t>
      </w:r>
      <w:r>
        <w:rPr>
          <w:b/>
          <w:sz w:val="28"/>
        </w:rPr>
        <w:t xml:space="preserve">или </w:t>
      </w:r>
      <w:r>
        <w:rPr>
          <w:sz w:val="28"/>
        </w:rPr>
        <w:t>вручную на листе чертёжной или писчей бумаги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оформите чертежи изделия (рабочие чертежи каждой детали, сборочный</w:t>
      </w:r>
      <w:r>
        <w:rPr>
          <w:spacing w:val="1"/>
          <w:sz w:val="28"/>
        </w:rPr>
        <w:t xml:space="preserve"> </w:t>
      </w:r>
      <w:r>
        <w:rPr>
          <w:sz w:val="28"/>
        </w:rPr>
        <w:t>чертёж,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спецификацию),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ЕСКД,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необходимом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проекций,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 строения, с проставлением размеров, оформлением рамки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сохраните их в личную папку в формате программы и в формате </w:t>
      </w:r>
      <w:r>
        <w:rPr>
          <w:b/>
          <w:sz w:val="28"/>
        </w:rPr>
        <w:t xml:space="preserve">PDF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именем):</w:t>
      </w:r>
    </w:p>
    <w:p>
      <w:pPr>
        <w:pStyle w:val="5"/>
        <w:ind w:left="0"/>
        <w:rPr>
          <w:sz w:val="20"/>
        </w:rPr>
      </w:pPr>
    </w:p>
    <w:p>
      <w:pPr>
        <w:pStyle w:val="5"/>
        <w:spacing w:before="4"/>
        <w:ind w:left="0"/>
        <w:rPr>
          <w:sz w:val="23"/>
        </w:rPr>
      </w:pPr>
      <w:r>
        <w:pict>
          <v:rect id="_x0000_s1026" o:spid="_x0000_s1026" o:spt="1" style="position:absolute;left:0pt;margin-left:106.3pt;margin-top:15.35pt;height:0.7pt;width:144pt;mso-position-horizontal-relative:page;mso-wrap-distance-bottom:0pt;mso-wrap-distance-top:0pt;z-index:-251654144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spacing w:before="89"/>
        <w:ind w:left="218" w:right="0" w:firstLine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Вместо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слова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detal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именовании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файлов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допустимо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использовать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название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своего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изделия.</w:t>
      </w:r>
    </w:p>
    <w:p>
      <w:pPr>
        <w:spacing w:before="0"/>
        <w:ind w:left="218" w:right="0" w:firstLine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Параметры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по</w:t>
      </w:r>
      <w:r>
        <w:rPr>
          <w:spacing w:val="27"/>
          <w:sz w:val="20"/>
          <w:vertAlign w:val="baseline"/>
        </w:rPr>
        <w:t xml:space="preserve"> </w:t>
      </w:r>
      <w:r>
        <w:rPr>
          <w:sz w:val="20"/>
          <w:vertAlign w:val="baseline"/>
        </w:rPr>
        <w:t>умолчанию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обычно</w:t>
      </w:r>
      <w:r>
        <w:rPr>
          <w:spacing w:val="25"/>
          <w:sz w:val="20"/>
          <w:vertAlign w:val="baseline"/>
        </w:rPr>
        <w:t xml:space="preserve"> </w:t>
      </w:r>
      <w:r>
        <w:rPr>
          <w:sz w:val="20"/>
          <w:vertAlign w:val="baseline"/>
        </w:rPr>
        <w:t>выставлены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программе-слайсере: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модель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3D-принтера,</w:t>
      </w:r>
      <w:r>
        <w:rPr>
          <w:spacing w:val="25"/>
          <w:sz w:val="20"/>
          <w:vertAlign w:val="baseline"/>
        </w:rPr>
        <w:t xml:space="preserve"> </w:t>
      </w:r>
      <w:r>
        <w:rPr>
          <w:sz w:val="20"/>
          <w:vertAlign w:val="baseline"/>
        </w:rPr>
        <w:t>диаметр</w:t>
      </w:r>
      <w:r>
        <w:rPr>
          <w:spacing w:val="-47"/>
          <w:sz w:val="20"/>
          <w:vertAlign w:val="baseline"/>
        </w:rPr>
        <w:t xml:space="preserve"> </w:t>
      </w:r>
      <w:r>
        <w:rPr>
          <w:sz w:val="20"/>
          <w:vertAlign w:val="baseline"/>
        </w:rPr>
        <w:t>сопла,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температура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печати, толщина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слоя печати,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заполнение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т.д.,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–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но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следует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уточнить у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организаторов.</w:t>
      </w:r>
    </w:p>
    <w:p>
      <w:pPr>
        <w:spacing w:after="0"/>
        <w:jc w:val="left"/>
        <w:rPr>
          <w:sz w:val="20"/>
        </w:rPr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7"/>
        <w:numPr>
          <w:ilvl w:val="0"/>
          <w:numId w:val="3"/>
        </w:numPr>
        <w:tabs>
          <w:tab w:val="left" w:pos="786"/>
        </w:tabs>
        <w:spacing w:before="67" w:after="0" w:line="240" w:lineRule="auto"/>
        <w:ind w:left="785" w:right="0" w:hanging="568"/>
        <w:jc w:val="left"/>
        <w:rPr>
          <w:sz w:val="28"/>
        </w:rPr>
      </w:pPr>
      <w:r>
        <w:rPr>
          <w:sz w:val="28"/>
        </w:rPr>
        <w:t>Продемонстрируйте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сдайте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организаторам</w:t>
      </w:r>
      <w:r>
        <w:rPr>
          <w:spacing w:val="-2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материалы: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110" w:after="0" w:line="276" w:lineRule="auto"/>
        <w:ind w:left="1070" w:right="223" w:hanging="286"/>
        <w:jc w:val="left"/>
        <w:rPr>
          <w:sz w:val="28"/>
        </w:rPr>
      </w:pPr>
      <w:r>
        <w:rPr>
          <w:sz w:val="28"/>
        </w:rPr>
        <w:t>эскиз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рисунок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(выполненный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бумаге);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9" w:after="0" w:line="278" w:lineRule="auto"/>
        <w:ind w:left="1070" w:right="222" w:hanging="286"/>
        <w:jc w:val="left"/>
        <w:rPr>
          <w:sz w:val="28"/>
        </w:rPr>
      </w:pPr>
      <w:r>
        <w:rPr>
          <w:sz w:val="28"/>
        </w:rPr>
        <w:t>личную</w:t>
      </w:r>
      <w:r>
        <w:rPr>
          <w:spacing w:val="7"/>
          <w:sz w:val="28"/>
        </w:rPr>
        <w:t xml:space="preserve"> </w:t>
      </w:r>
      <w:r>
        <w:rPr>
          <w:sz w:val="28"/>
        </w:rPr>
        <w:t>папку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файлами</w:t>
      </w:r>
      <w:r>
        <w:rPr>
          <w:spacing w:val="7"/>
          <w:sz w:val="28"/>
        </w:rPr>
        <w:t xml:space="preserve"> </w:t>
      </w:r>
      <w:r>
        <w:rPr>
          <w:sz w:val="28"/>
        </w:rPr>
        <w:t>3D-модели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1"/>
          <w:sz w:val="28"/>
        </w:rPr>
        <w:t xml:space="preserve"> </w:t>
      </w:r>
      <w:r>
        <w:rPr>
          <w:b/>
          <w:sz w:val="28"/>
        </w:rPr>
        <w:t>step</w:t>
      </w:r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b/>
          <w:sz w:val="28"/>
        </w:rPr>
        <w:t>stl</w:t>
      </w:r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разработки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формате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слайсера</w:t>
      </w:r>
      <w:r>
        <w:rPr>
          <w:sz w:val="28"/>
        </w:rPr>
        <w:t>;</w:t>
      </w:r>
    </w:p>
    <w:p>
      <w:pPr>
        <w:pStyle w:val="7"/>
        <w:numPr>
          <w:ilvl w:val="1"/>
          <w:numId w:val="3"/>
        </w:numPr>
        <w:tabs>
          <w:tab w:val="left" w:pos="1071"/>
          <w:tab w:val="left" w:pos="2414"/>
          <w:tab w:val="left" w:pos="3639"/>
          <w:tab w:val="left" w:pos="4817"/>
          <w:tab w:val="left" w:pos="6464"/>
          <w:tab w:val="left" w:pos="8247"/>
          <w:tab w:val="left" w:pos="9597"/>
        </w:tabs>
        <w:spacing w:before="55" w:after="0" w:line="276" w:lineRule="auto"/>
        <w:ind w:left="1070" w:right="225" w:hanging="286"/>
        <w:jc w:val="left"/>
        <w:rPr>
          <w:sz w:val="28"/>
        </w:rPr>
      </w:pPr>
      <w:r>
        <w:rPr>
          <w:sz w:val="28"/>
        </w:rPr>
        <w:t>итоговые</w:t>
      </w:r>
      <w:r>
        <w:rPr>
          <w:sz w:val="28"/>
        </w:rPr>
        <w:tab/>
      </w:r>
      <w:r>
        <w:rPr>
          <w:sz w:val="28"/>
        </w:rPr>
        <w:t>чертежи</w:t>
      </w:r>
      <w:r>
        <w:rPr>
          <w:sz w:val="28"/>
        </w:rPr>
        <w:tab/>
      </w:r>
      <w:r>
        <w:rPr>
          <w:sz w:val="28"/>
        </w:rPr>
        <w:t>изделия</w:t>
      </w:r>
      <w:r>
        <w:rPr>
          <w:sz w:val="28"/>
        </w:rPr>
        <w:tab/>
      </w:r>
      <w:r>
        <w:rPr>
          <w:sz w:val="28"/>
        </w:rPr>
        <w:t>(распечатку</w:t>
      </w:r>
      <w:r>
        <w:rPr>
          <w:sz w:val="28"/>
        </w:rPr>
        <w:tab/>
      </w:r>
      <w:r>
        <w:rPr>
          <w:sz w:val="28"/>
        </w:rPr>
        <w:t>электронных</w:t>
      </w:r>
      <w:r>
        <w:rPr>
          <w:sz w:val="28"/>
        </w:rPr>
        <w:tab/>
      </w:r>
      <w:r>
        <w:rPr>
          <w:sz w:val="28"/>
        </w:rPr>
        <w:t>чертежей</w:t>
      </w:r>
      <w:r>
        <w:rPr>
          <w:sz w:val="28"/>
        </w:rPr>
        <w:tab/>
      </w:r>
      <w:r>
        <w:rPr>
          <w:spacing w:val="-1"/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2"/>
          <w:sz w:val="28"/>
        </w:rPr>
        <w:t xml:space="preserve"> </w:t>
      </w:r>
      <w:r>
        <w:rPr>
          <w:sz w:val="28"/>
        </w:rPr>
        <w:t>PDF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осуществляют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организаторы);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8" w:after="0" w:line="240" w:lineRule="auto"/>
        <w:ind w:left="1070" w:right="0" w:hanging="286"/>
        <w:jc w:val="left"/>
        <w:rPr>
          <w:sz w:val="28"/>
        </w:rPr>
      </w:pPr>
      <w:r>
        <w:rPr>
          <w:sz w:val="28"/>
        </w:rPr>
        <w:t>распечатанный</w:t>
      </w:r>
      <w:r>
        <w:rPr>
          <w:spacing w:val="-4"/>
          <w:sz w:val="28"/>
        </w:rPr>
        <w:t xml:space="preserve"> </w:t>
      </w:r>
      <w:r>
        <w:rPr>
          <w:sz w:val="28"/>
        </w:rPr>
        <w:t>прототип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изделия.</w:t>
      </w:r>
    </w:p>
    <w:p>
      <w:pPr>
        <w:pStyle w:val="5"/>
        <w:spacing w:before="6"/>
        <w:ind w:left="0"/>
        <w:rPr>
          <w:sz w:val="36"/>
        </w:rPr>
      </w:pPr>
    </w:p>
    <w:p>
      <w:pPr>
        <w:pStyle w:val="5"/>
        <w:spacing w:line="276" w:lineRule="auto"/>
        <w:ind w:left="218" w:right="582" w:firstLine="707"/>
      </w:pPr>
      <w:r>
        <w:t>По</w:t>
      </w:r>
      <w:r>
        <w:rPr>
          <w:spacing w:val="36"/>
        </w:rPr>
        <w:t xml:space="preserve"> </w:t>
      </w:r>
      <w:r>
        <w:t>окончании</w:t>
      </w:r>
      <w:r>
        <w:rPr>
          <w:spacing w:val="35"/>
        </w:rPr>
        <w:t xml:space="preserve"> </w:t>
      </w:r>
      <w:r>
        <w:t>выполнения</w:t>
      </w:r>
      <w:r>
        <w:rPr>
          <w:spacing w:val="35"/>
        </w:rPr>
        <w:t xml:space="preserve"> </w:t>
      </w:r>
      <w:r>
        <w:t>заданий</w:t>
      </w:r>
      <w:r>
        <w:rPr>
          <w:spacing w:val="35"/>
        </w:rPr>
        <w:t xml:space="preserve"> </w:t>
      </w:r>
      <w:r>
        <w:t>не</w:t>
      </w:r>
      <w:r>
        <w:rPr>
          <w:spacing w:val="35"/>
        </w:rPr>
        <w:t xml:space="preserve"> </w:t>
      </w:r>
      <w:r>
        <w:t>забудьте</w:t>
      </w:r>
      <w:r>
        <w:rPr>
          <w:spacing w:val="35"/>
        </w:rPr>
        <w:t xml:space="preserve"> </w:t>
      </w:r>
      <w:r>
        <w:t>навести</w:t>
      </w:r>
      <w:r>
        <w:rPr>
          <w:spacing w:val="33"/>
        </w:rPr>
        <w:t xml:space="preserve"> </w:t>
      </w:r>
      <w:r>
        <w:t>порядок</w:t>
      </w:r>
      <w:r>
        <w:rPr>
          <w:spacing w:val="33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рабочем</w:t>
      </w:r>
      <w:r>
        <w:rPr>
          <w:spacing w:val="-1"/>
        </w:rPr>
        <w:t xml:space="preserve"> </w:t>
      </w:r>
      <w:r>
        <w:t>месте.</w:t>
      </w:r>
    </w:p>
    <w:p>
      <w:pPr>
        <w:pStyle w:val="5"/>
        <w:spacing w:before="2"/>
        <w:ind w:left="926"/>
      </w:pPr>
      <w:r>
        <w:t>Успешной</w:t>
      </w:r>
      <w:r>
        <w:rPr>
          <w:spacing w:val="-5"/>
        </w:rPr>
        <w:t xml:space="preserve"> </w:t>
      </w:r>
      <w:r>
        <w:t>работы!</w:t>
      </w:r>
    </w:p>
    <w:p>
      <w:pPr>
        <w:spacing w:after="0"/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2"/>
        <w:spacing w:before="72"/>
        <w:ind w:left="730"/>
      </w:pPr>
      <w:r>
        <w:t>Критерии</w:t>
      </w:r>
      <w:r>
        <w:rPr>
          <w:spacing w:val="-4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7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3D-моделированию</w:t>
      </w:r>
    </w:p>
    <w:p>
      <w:pPr>
        <w:pStyle w:val="5"/>
        <w:spacing w:before="11"/>
        <w:ind w:left="0"/>
        <w:rPr>
          <w:b/>
          <w:sz w:val="14"/>
        </w:rPr>
      </w:pPr>
    </w:p>
    <w:tbl>
      <w:tblPr>
        <w:tblStyle w:val="4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7294"/>
        <w:gridCol w:w="991"/>
        <w:gridCol w:w="11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382" w:type="dxa"/>
            <w:shd w:val="clear" w:color="auto" w:fill="EDEBE0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294" w:type="dxa"/>
            <w:shd w:val="clear" w:color="auto" w:fill="EDEBE0"/>
          </w:tcPr>
          <w:p>
            <w:pPr>
              <w:pStyle w:val="8"/>
              <w:spacing w:before="89"/>
              <w:ind w:left="2202" w:right="2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  <w:tc>
          <w:tcPr>
            <w:tcW w:w="991" w:type="dxa"/>
            <w:shd w:val="clear" w:color="auto" w:fill="EDEBE0"/>
          </w:tcPr>
          <w:p>
            <w:pPr>
              <w:pStyle w:val="8"/>
              <w:spacing w:line="252" w:lineRule="exact"/>
              <w:ind w:left="257" w:right="171" w:hanging="65"/>
              <w:rPr>
                <w:b/>
                <w:sz w:val="22"/>
              </w:rPr>
            </w:pPr>
            <w:r>
              <w:rPr>
                <w:b/>
                <w:sz w:val="22"/>
              </w:rPr>
              <w:t>Макс.</w:t>
            </w:r>
            <w:r>
              <w:rPr>
                <w:b/>
                <w:spacing w:val="-52"/>
                <w:sz w:val="22"/>
              </w:rPr>
              <w:t xml:space="preserve"> </w:t>
            </w:r>
            <w:r>
              <w:rPr>
                <w:b/>
                <w:sz w:val="22"/>
              </w:rPr>
              <w:t>балл</w:t>
            </w:r>
          </w:p>
        </w:tc>
        <w:tc>
          <w:tcPr>
            <w:tcW w:w="1178" w:type="dxa"/>
            <w:shd w:val="clear" w:color="auto" w:fill="EDEBE0"/>
          </w:tcPr>
          <w:p>
            <w:pPr>
              <w:pStyle w:val="8"/>
              <w:spacing w:line="251" w:lineRule="exact"/>
              <w:ind w:left="91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Балл</w:t>
            </w:r>
          </w:p>
          <w:p>
            <w:pPr>
              <w:pStyle w:val="8"/>
              <w:spacing w:line="229" w:lineRule="exact"/>
              <w:ind w:left="91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1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3D-моделирование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САПР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9" w:hRule="atLeast"/>
        </w:trPr>
        <w:tc>
          <w:tcPr>
            <w:tcW w:w="382" w:type="dxa"/>
          </w:tcPr>
          <w:p>
            <w:pPr>
              <w:pStyle w:val="8"/>
              <w:spacing w:line="273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7294" w:type="dxa"/>
          </w:tcPr>
          <w:p>
            <w:pPr>
              <w:pStyle w:val="8"/>
              <w:spacing w:line="270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Владение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3D-редактором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САПР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(степень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самостоятельности):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459"/>
              </w:tabs>
              <w:spacing w:before="0" w:after="0" w:line="240" w:lineRule="auto"/>
              <w:ind w:left="458" w:right="288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 самостоятельно выполнил все операции при создании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редакторе (2 балла);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459"/>
              </w:tabs>
              <w:spacing w:before="0" w:after="0" w:line="240" w:lineRule="auto"/>
              <w:ind w:left="458" w:right="380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участнику потребовались 2–3 подсказки по работе в редакторе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b/>
                <w:sz w:val="24"/>
              </w:rPr>
              <w:t>вопросы по организации папки и именованию файлов не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снижают балл</w:t>
            </w:r>
            <w:r>
              <w:rPr>
                <w:sz w:val="24"/>
              </w:rPr>
              <w:t>!), но после он самостоятельно смог выполнить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 балла);</w:t>
            </w:r>
          </w:p>
          <w:p>
            <w:pPr>
              <w:pStyle w:val="8"/>
              <w:numPr>
                <w:ilvl w:val="0"/>
                <w:numId w:val="4"/>
              </w:numPr>
              <w:tabs>
                <w:tab w:val="left" w:pos="459"/>
              </w:tabs>
              <w:spacing w:before="0" w:after="0" w:line="270" w:lineRule="atLeast"/>
              <w:ind w:left="458" w:right="159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 часто задавал вопросы по технологии моделирования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редакторе, по экспорту файлов, демонстрируя незнание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непонимание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(0 баллов)</w:t>
            </w:r>
          </w:p>
        </w:tc>
        <w:tc>
          <w:tcPr>
            <w:tcW w:w="991" w:type="dxa"/>
          </w:tcPr>
          <w:p>
            <w:pPr>
              <w:pStyle w:val="8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382" w:type="dxa"/>
          </w:tcPr>
          <w:p>
            <w:pPr>
              <w:pStyle w:val="8"/>
              <w:spacing w:line="273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7294" w:type="dxa"/>
          </w:tcPr>
          <w:p>
            <w:pPr>
              <w:pStyle w:val="8"/>
              <w:spacing w:line="270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особенности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участником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габаритные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выдержаны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размеры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стержня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выдержаны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штырю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рукоятки соблюдены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корпусу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прорези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соблюдены 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запланированы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зазоры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САПР 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 сохранены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STEP-формат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5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файлы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папке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73" w:lineRule="exact"/>
              <w:ind w:left="333" w:right="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</w:trPr>
        <w:tc>
          <w:tcPr>
            <w:tcW w:w="382" w:type="dxa"/>
          </w:tcPr>
          <w:p>
            <w:pPr>
              <w:pStyle w:val="8"/>
              <w:spacing w:line="273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7294" w:type="dxa"/>
          </w:tcPr>
          <w:p>
            <w:pPr>
              <w:pStyle w:val="8"/>
              <w:spacing w:line="237" w:lineRule="auto"/>
              <w:ind w:left="98" w:right="40"/>
              <w:rPr>
                <w:sz w:val="24"/>
              </w:rPr>
            </w:pPr>
            <w:r>
              <w:rPr>
                <w:b/>
                <w:sz w:val="24"/>
              </w:rPr>
              <w:t>Сложность разработанной конструкции 3D-модели,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модификация (форма, технические решения, трудоемкость)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459"/>
              </w:tabs>
              <w:spacing w:before="0" w:after="0" w:line="240" w:lineRule="auto"/>
              <w:ind w:left="458" w:right="401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 дополнительная конструктивная модификация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задании, усложнение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6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сделано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 балл)</w:t>
            </w:r>
          </w:p>
        </w:tc>
        <w:tc>
          <w:tcPr>
            <w:tcW w:w="991" w:type="dxa"/>
          </w:tcPr>
          <w:p>
            <w:pPr>
              <w:pStyle w:val="8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4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Подготовка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проекта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3D-печати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382" w:type="dxa"/>
          </w:tcPr>
          <w:p>
            <w:pPr>
              <w:pStyle w:val="8"/>
              <w:spacing w:line="273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7294" w:type="dxa"/>
          </w:tcPr>
          <w:p>
            <w:pPr>
              <w:pStyle w:val="8"/>
              <w:ind w:left="98" w:right="661"/>
              <w:rPr>
                <w:b/>
                <w:sz w:val="24"/>
              </w:rPr>
            </w:pPr>
            <w:r>
              <w:rPr>
                <w:b/>
                <w:sz w:val="24"/>
              </w:rPr>
              <w:t>Файл командного кода для 3D-печати модели в программе-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слайсере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(например,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Cura,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Polygon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иной)</w:t>
            </w:r>
          </w:p>
          <w:p>
            <w:pPr>
              <w:pStyle w:val="8"/>
              <w:spacing w:line="271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gcode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 моделей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учтены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рекомендации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сделаны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скриншоты,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7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именованы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382" w:type="dxa"/>
          </w:tcPr>
          <w:p>
            <w:pPr>
              <w:pStyle w:val="8"/>
              <w:spacing w:line="273" w:lineRule="exact"/>
              <w:ind w:left="78" w:right="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7294" w:type="dxa"/>
          </w:tcPr>
          <w:p>
            <w:pPr>
              <w:pStyle w:val="8"/>
              <w:spacing w:line="268" w:lineRule="exact"/>
              <w:ind w:left="98"/>
              <w:rPr>
                <w:sz w:val="24"/>
              </w:rPr>
            </w:pPr>
            <w:r>
              <w:rPr>
                <w:b/>
                <w:sz w:val="24"/>
              </w:rPr>
              <w:t>Эффективность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размещения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sz w:val="24"/>
              </w:rPr>
              <w:t>:</w:t>
            </w:r>
          </w:p>
          <w:p>
            <w:pPr>
              <w:pStyle w:val="8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59"/>
              </w:tabs>
              <w:spacing w:before="0" w:after="0" w:line="240" w:lineRule="auto"/>
              <w:ind w:left="458" w:right="444" w:hanging="360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оптимально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8"/>
              </w:numPr>
              <w:tabs>
                <w:tab w:val="left" w:pos="459"/>
              </w:tabs>
              <w:spacing w:before="0" w:after="0" w:line="26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прототипы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печати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масштаб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73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040" w:right="620" w:bottom="1040" w:left="1200" w:header="0" w:footer="772" w:gutter="0"/>
          <w:cols w:space="720" w:num="1"/>
        </w:sectPr>
      </w:pPr>
    </w:p>
    <w:tbl>
      <w:tblPr>
        <w:tblStyle w:val="4"/>
        <w:tblW w:w="0" w:type="auto"/>
        <w:tblInd w:w="1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2"/>
        <w:gridCol w:w="7294"/>
        <w:gridCol w:w="991"/>
        <w:gridCol w:w="11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382" w:type="dxa"/>
            <w:shd w:val="clear" w:color="auto" w:fill="EDEBE0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294" w:type="dxa"/>
            <w:shd w:val="clear" w:color="auto" w:fill="EDEBE0"/>
          </w:tcPr>
          <w:p>
            <w:pPr>
              <w:pStyle w:val="8"/>
              <w:spacing w:before="85"/>
              <w:ind w:left="2202" w:right="22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  <w:tc>
          <w:tcPr>
            <w:tcW w:w="991" w:type="dxa"/>
            <w:shd w:val="clear" w:color="auto" w:fill="EDEBE0"/>
          </w:tcPr>
          <w:p>
            <w:pPr>
              <w:pStyle w:val="8"/>
              <w:spacing w:line="248" w:lineRule="exact"/>
              <w:ind w:left="192"/>
              <w:rPr>
                <w:b/>
                <w:sz w:val="22"/>
              </w:rPr>
            </w:pPr>
            <w:r>
              <w:rPr>
                <w:b/>
                <w:sz w:val="22"/>
              </w:rPr>
              <w:t>Макс.</w:t>
            </w:r>
          </w:p>
          <w:p>
            <w:pPr>
              <w:pStyle w:val="8"/>
              <w:spacing w:line="238" w:lineRule="exact"/>
              <w:ind w:left="257"/>
              <w:rPr>
                <w:b/>
                <w:sz w:val="22"/>
              </w:rPr>
            </w:pPr>
            <w:r>
              <w:rPr>
                <w:b/>
                <w:sz w:val="22"/>
              </w:rPr>
              <w:t>балл</w:t>
            </w:r>
          </w:p>
        </w:tc>
        <w:tc>
          <w:tcPr>
            <w:tcW w:w="1178" w:type="dxa"/>
            <w:shd w:val="clear" w:color="auto" w:fill="EDEBE0"/>
          </w:tcPr>
          <w:p>
            <w:pPr>
              <w:pStyle w:val="8"/>
              <w:spacing w:line="247" w:lineRule="exact"/>
              <w:ind w:left="91" w:right="9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Балл</w:t>
            </w:r>
          </w:p>
          <w:p>
            <w:pPr>
              <w:pStyle w:val="8"/>
              <w:spacing w:line="229" w:lineRule="exact"/>
              <w:ind w:left="91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382" w:type="dxa"/>
          </w:tcPr>
          <w:p>
            <w:pPr>
              <w:pStyle w:val="8"/>
              <w:spacing w:line="269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7294" w:type="dxa"/>
          </w:tcPr>
          <w:p>
            <w:pPr>
              <w:pStyle w:val="8"/>
              <w:ind w:left="98" w:right="1302"/>
              <w:rPr>
                <w:b/>
                <w:sz w:val="24"/>
              </w:rPr>
            </w:pPr>
            <w:r>
              <w:rPr>
                <w:b/>
                <w:sz w:val="24"/>
              </w:rPr>
              <w:t>Эффективность применения при 3D-печати контуров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прилипания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 поддержек:</w:t>
            </w:r>
          </w:p>
          <w:p>
            <w:pPr>
              <w:pStyle w:val="8"/>
              <w:spacing w:line="272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9"/>
              </w:numPr>
              <w:tabs>
                <w:tab w:val="left" w:pos="459"/>
              </w:tabs>
              <w:spacing w:before="0" w:after="0" w:line="240" w:lineRule="auto"/>
              <w:ind w:left="458" w:right="203" w:hanging="360"/>
              <w:jc w:val="left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осуществлён 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 балл)</w:t>
            </w:r>
          </w:p>
          <w:p>
            <w:pPr>
              <w:pStyle w:val="8"/>
              <w:numPr>
                <w:ilvl w:val="0"/>
                <w:numId w:val="9"/>
              </w:numPr>
              <w:tabs>
                <w:tab w:val="left" w:pos="459"/>
              </w:tabs>
              <w:spacing w:before="0" w:after="0" w:line="270" w:lineRule="atLeast"/>
              <w:ind w:left="458" w:right="332" w:hanging="360"/>
              <w:jc w:val="left"/>
              <w:rPr>
                <w:sz w:val="24"/>
              </w:rPr>
            </w:pPr>
            <w:r>
              <w:rPr>
                <w:sz w:val="24"/>
              </w:rPr>
              <w:t>выбор участником наличия или отсутствия слоя прилипания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(«юбки»)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осуществлён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1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распечатанного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прототипа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382" w:type="dxa"/>
          </w:tcPr>
          <w:p>
            <w:pPr>
              <w:pStyle w:val="8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7294" w:type="dxa"/>
          </w:tcPr>
          <w:p>
            <w:pPr>
              <w:pStyle w:val="8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Прототип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(деталей):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стержень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распечатан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рукоятка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распечатана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корпус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распечатан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 балл)</w:t>
            </w:r>
          </w:p>
          <w:p>
            <w:pPr>
              <w:pStyle w:val="8"/>
              <w:numPr>
                <w:ilvl w:val="0"/>
                <w:numId w:val="10"/>
              </w:numPr>
              <w:tabs>
                <w:tab w:val="left" w:pos="459"/>
              </w:tabs>
              <w:spacing w:before="0" w:after="0" w:line="269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изделие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собирается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 (+1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2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оформление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382" w:type="dxa"/>
          </w:tcPr>
          <w:p>
            <w:pPr>
              <w:pStyle w:val="8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7294" w:type="dxa"/>
          </w:tcPr>
          <w:p>
            <w:pPr>
              <w:pStyle w:val="8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Предварительный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эскиз/технический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бумаге.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11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1"/>
              </w:numPr>
              <w:tabs>
                <w:tab w:val="left" w:pos="459"/>
              </w:tabs>
              <w:spacing w:before="0" w:after="0" w:line="269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выдержаны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пропорции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3" w:hRule="atLeast"/>
        </w:trPr>
        <w:tc>
          <w:tcPr>
            <w:tcW w:w="382" w:type="dxa"/>
          </w:tcPr>
          <w:p>
            <w:pPr>
              <w:pStyle w:val="8"/>
              <w:spacing w:line="269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7294" w:type="dxa"/>
          </w:tcPr>
          <w:p>
            <w:pPr>
              <w:pStyle w:val="8"/>
              <w:spacing w:line="267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(на бумаге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виде):</w:t>
            </w:r>
          </w:p>
          <w:p>
            <w:pPr>
              <w:pStyle w:val="8"/>
              <w:spacing w:line="274" w:lineRule="exact"/>
              <w:ind w:left="9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складывается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наличию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максимума: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1056" w:hanging="360"/>
              <w:jc w:val="left"/>
              <w:rPr>
                <w:sz w:val="24"/>
              </w:rPr>
            </w:pPr>
            <w:r>
              <w:rPr>
                <w:sz w:val="24"/>
              </w:rPr>
              <w:t>представлены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чертёж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1025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(+0,5 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аксонометрия (+0,5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1196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40" w:lineRule="auto"/>
              <w:ind w:left="458" w:right="873" w:hanging="360"/>
              <w:jc w:val="left"/>
              <w:rPr>
                <w:sz w:val="24"/>
              </w:rPr>
            </w:pPr>
            <w:r>
              <w:rPr>
                <w:sz w:val="24"/>
              </w:rPr>
              <w:t>имеется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сборки,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сборочном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(+0,5 балл)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75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верно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проставлены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балл),</w:t>
            </w:r>
          </w:p>
          <w:p>
            <w:pPr>
              <w:pStyle w:val="8"/>
              <w:numPr>
                <w:ilvl w:val="0"/>
                <w:numId w:val="12"/>
              </w:numPr>
              <w:tabs>
                <w:tab w:val="left" w:pos="459"/>
              </w:tabs>
              <w:spacing w:before="0" w:after="0" w:line="268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есть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рамка, оформлена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надпись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(+0,5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балл)</w:t>
            </w:r>
          </w:p>
        </w:tc>
        <w:tc>
          <w:tcPr>
            <w:tcW w:w="991" w:type="dxa"/>
          </w:tcPr>
          <w:p>
            <w:pPr>
              <w:pStyle w:val="8"/>
              <w:spacing w:line="26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845" w:type="dxa"/>
            <w:gridSpan w:val="4"/>
            <w:shd w:val="clear" w:color="auto" w:fill="EDEBE0"/>
          </w:tcPr>
          <w:p>
            <w:pPr>
              <w:pStyle w:val="8"/>
              <w:spacing w:line="304" w:lineRule="exact"/>
              <w:ind w:left="480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382" w:type="dxa"/>
          </w:tcPr>
          <w:p>
            <w:pPr>
              <w:pStyle w:val="8"/>
              <w:spacing w:line="267" w:lineRule="exact"/>
              <w:ind w:left="98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7294" w:type="dxa"/>
          </w:tcPr>
          <w:p>
            <w:pPr>
              <w:pStyle w:val="8"/>
              <w:spacing w:line="265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459"/>
              </w:tabs>
              <w:spacing w:before="0" w:after="0" w:line="274" w:lineRule="exact"/>
              <w:ind w:left="458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раньше 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балла);</w:t>
            </w: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459"/>
              </w:tabs>
              <w:spacing w:before="0" w:after="0" w:line="240" w:lineRule="auto"/>
              <w:ind w:left="458" w:right="168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 всё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отведённое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 работы выполнены (1 балл).</w:t>
            </w:r>
          </w:p>
          <w:p>
            <w:pPr>
              <w:pStyle w:val="8"/>
              <w:numPr>
                <w:ilvl w:val="0"/>
                <w:numId w:val="13"/>
              </w:numPr>
              <w:tabs>
                <w:tab w:val="left" w:pos="459"/>
              </w:tabs>
              <w:spacing w:before="0" w:after="0" w:line="270" w:lineRule="atLeast"/>
              <w:ind w:left="458" w:right="354" w:hanging="360"/>
              <w:jc w:val="left"/>
              <w:rPr>
                <w:sz w:val="24"/>
              </w:rPr>
            </w:pPr>
            <w:r>
              <w:rPr>
                <w:sz w:val="24"/>
              </w:rPr>
              <w:t>участник не справился со всеми заданиями в отведенное время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</w:p>
        </w:tc>
        <w:tc>
          <w:tcPr>
            <w:tcW w:w="991" w:type="dxa"/>
          </w:tcPr>
          <w:p>
            <w:pPr>
              <w:pStyle w:val="8"/>
              <w:spacing w:line="267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82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  <w:tc>
          <w:tcPr>
            <w:tcW w:w="7294" w:type="dxa"/>
          </w:tcPr>
          <w:p>
            <w:pPr>
              <w:pStyle w:val="8"/>
              <w:spacing w:before="112"/>
              <w:ind w:left="0" w:right="9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991" w:type="dxa"/>
          </w:tcPr>
          <w:p>
            <w:pPr>
              <w:pStyle w:val="8"/>
              <w:spacing w:before="112"/>
              <w:ind w:left="333" w:right="3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  <w:tc>
          <w:tcPr>
            <w:tcW w:w="1178" w:type="dxa"/>
          </w:tcPr>
          <w:p>
            <w:pPr>
              <w:pStyle w:val="8"/>
              <w:ind w:left="0"/>
              <w:rPr>
                <w:sz w:val="24"/>
              </w:rPr>
            </w:pPr>
          </w:p>
        </w:tc>
      </w:tr>
    </w:tbl>
    <w:p/>
    <w:sectPr>
      <w:pgSz w:w="11910" w:h="16840"/>
      <w:pgMar w:top="1120" w:right="620" w:bottom="960" w:left="1200" w:header="0" w:footer="7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  <w:rPr>
        <w:sz w:val="20"/>
      </w:rPr>
    </w:pPr>
    <w:r>
      <w:pict>
        <v:shape id="_x0000_s2049" o:spid="_x0000_s2049" o:spt="202" type="#_x0000_t202" style="position:absolute;left:0pt;margin-left:305.45pt;margin-top:788.3pt;height:17.55pt;width:13.0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  <w:spacing w:before="9"/>
                  <w:ind w:left="60"/>
                </w:pPr>
                <w:r>
                  <w:fldChar w:fldCharType="begin"/>
                </w:r>
                <w:r>
                  <w:rPr>
                    <w:w w:val="10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1">
    <w:nsid w:val="B5E306ED"/>
    <w:multiLevelType w:val="multilevel"/>
    <w:tmpl w:val="B5E306ED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2">
    <w:nsid w:val="BF205925"/>
    <w:multiLevelType w:val="multilevel"/>
    <w:tmpl w:val="BF205925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3">
    <w:nsid w:val="C8879AEF"/>
    <w:multiLevelType w:val="multilevel"/>
    <w:tmpl w:val="C8879AEF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4">
    <w:nsid w:val="CF092B84"/>
    <w:multiLevelType w:val="multilevel"/>
    <w:tmpl w:val="CF092B84"/>
    <w:lvl w:ilvl="0" w:tentative="0">
      <w:start w:val="0"/>
      <w:numFmt w:val="bullet"/>
      <w:lvlText w:val=""/>
      <w:lvlJc w:val="left"/>
      <w:pPr>
        <w:ind w:left="785" w:hanging="284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0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9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25" w:hanging="284"/>
      </w:pPr>
      <w:rPr>
        <w:rFonts w:hint="default"/>
        <w:lang w:val="ru-RU" w:eastAsia="en-US" w:bidi="ar-SA"/>
      </w:rPr>
    </w:lvl>
  </w:abstractNum>
  <w:abstractNum w:abstractNumId="5">
    <w:nsid w:val="0053208E"/>
    <w:multiLevelType w:val="multilevel"/>
    <w:tmpl w:val="0053208E"/>
    <w:lvl w:ilvl="0" w:tentative="0">
      <w:start w:val="0"/>
      <w:numFmt w:val="bullet"/>
      <w:lvlText w:val=""/>
      <w:lvlJc w:val="left"/>
      <w:pPr>
        <w:ind w:left="931" w:hanging="35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6">
    <w:nsid w:val="0248C179"/>
    <w:multiLevelType w:val="multilevel"/>
    <w:tmpl w:val="0248C179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7">
    <w:nsid w:val="03D62ECE"/>
    <w:multiLevelType w:val="multilevel"/>
    <w:tmpl w:val="03D62ECE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8">
    <w:nsid w:val="25B654F3"/>
    <w:multiLevelType w:val="multilevel"/>
    <w:tmpl w:val="25B654F3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9">
    <w:nsid w:val="2A8F537B"/>
    <w:multiLevelType w:val="multilevel"/>
    <w:tmpl w:val="2A8F537B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10">
    <w:nsid w:val="59ADCABA"/>
    <w:multiLevelType w:val="multilevel"/>
    <w:tmpl w:val="59ADCABA"/>
    <w:lvl w:ilvl="0" w:tentative="0">
      <w:start w:val="1"/>
      <w:numFmt w:val="decimal"/>
      <w:lvlText w:val="%1)"/>
      <w:lvlJc w:val="left"/>
      <w:pPr>
        <w:ind w:left="785" w:hanging="56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"/>
      <w:lvlJc w:val="left"/>
      <w:pPr>
        <w:ind w:left="1070" w:hanging="28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0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81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82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82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3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4" w:hanging="286"/>
      </w:pPr>
      <w:rPr>
        <w:rFonts w:hint="default"/>
        <w:lang w:val="ru-RU" w:eastAsia="en-US" w:bidi="ar-SA"/>
      </w:rPr>
    </w:lvl>
  </w:abstractNum>
  <w:abstractNum w:abstractNumId="11">
    <w:nsid w:val="5A241D34"/>
    <w:multiLevelType w:val="multilevel"/>
    <w:tmpl w:val="5A241D34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abstractNum w:abstractNumId="12">
    <w:nsid w:val="72183CF9"/>
    <w:multiLevelType w:val="multilevel"/>
    <w:tmpl w:val="72183CF9"/>
    <w:lvl w:ilvl="0" w:tentative="0">
      <w:start w:val="0"/>
      <w:numFmt w:val="bullet"/>
      <w:lvlText w:val=""/>
      <w:lvlJc w:val="left"/>
      <w:pPr>
        <w:ind w:left="458" w:hanging="360"/>
      </w:pPr>
      <w:rPr>
        <w:rFonts w:hint="default" w:ascii="Wingdings" w:hAnsi="Wingdings" w:eastAsia="Wingdings" w:cs="Wingdings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4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7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23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5919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9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38D18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21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785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785" w:right="225" w:hanging="56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45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2021-12-10T13:02:00Z</dcterms:created>
  <dc:creator>ITC</dc:creator>
  <cp:lastModifiedBy>serge</cp:lastModifiedBy>
  <dcterms:modified xsi:type="dcterms:W3CDTF">2021-12-10T13:05:19Z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FB41B0A45A5F40559DA621104490C631</vt:lpwstr>
  </property>
</Properties>
</file>